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外来文件清单</w:t>
      </w:r>
    </w:p>
    <w:p>
      <w:r>
        <w:t>记录编号：FM-003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来源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版本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收到日期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发放部门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